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A4728" w14:textId="77777777" w:rsidR="00507EC8" w:rsidRDefault="00000000">
      <w:pPr>
        <w:pStyle w:val="Title"/>
      </w:pPr>
      <w:r>
        <w:t>Year 8 Lesson 3: Ethical Matrix Activity</w:t>
      </w:r>
    </w:p>
    <w:p w14:paraId="6BC881F3" w14:textId="77777777" w:rsidR="00507EC8" w:rsidRDefault="00000000">
      <w:r>
        <w:t>Group Members: _________________________</w:t>
      </w:r>
      <w:r>
        <w:br/>
      </w:r>
    </w:p>
    <w:p w14:paraId="062E3EDE" w14:textId="77777777" w:rsidR="00507EC8" w:rsidRDefault="00000000">
      <w:pPr>
        <w:pStyle w:val="Heading2"/>
      </w:pPr>
      <w:r>
        <w:t>Your AI Tool:</w:t>
      </w:r>
    </w:p>
    <w:p w14:paraId="372E7A3B" w14:textId="77777777" w:rsidR="00507EC8" w:rsidRDefault="00000000">
      <w:r>
        <w:t>☐ Facial Recognition in Schools</w:t>
      </w:r>
    </w:p>
    <w:p w14:paraId="0D13EA06" w14:textId="77777777" w:rsidR="00507EC8" w:rsidRDefault="00000000">
      <w:r>
        <w:t>☐ AI Homework Helper</w:t>
      </w:r>
    </w:p>
    <w:p w14:paraId="5005B1AF" w14:textId="77777777" w:rsidR="00507EC8" w:rsidRDefault="00000000">
      <w:r>
        <w:t>☐ AI to Predict Student Success</w:t>
      </w:r>
    </w:p>
    <w:p w14:paraId="057E67AF" w14:textId="77777777" w:rsidR="00507EC8" w:rsidRDefault="00000000">
      <w:r>
        <w:t>☐ AI Art Generator</w:t>
      </w:r>
      <w:r>
        <w:br/>
      </w:r>
    </w:p>
    <w:p w14:paraId="5D5C67A2" w14:textId="77777777" w:rsidR="00507EC8" w:rsidRDefault="00000000">
      <w:pPr>
        <w:pStyle w:val="Heading2"/>
      </w:pPr>
      <w:r>
        <w:t>Evaluate using UNESCO Ethical Principles:</w:t>
      </w:r>
    </w:p>
    <w:p w14:paraId="3D00A17F" w14:textId="77777777" w:rsidR="00507EC8" w:rsidRDefault="00000000">
      <w:r>
        <w:t>For each principle, decide: ✓ (passes), ✗ (fails), or ? (unsure)</w:t>
      </w:r>
      <w:r>
        <w:br/>
      </w:r>
    </w:p>
    <w:p w14:paraId="5C405156" w14:textId="77777777" w:rsidR="00507EC8" w:rsidRDefault="00000000">
      <w:r>
        <w:br/>
        <w:t>1. Do No Harm</w:t>
      </w:r>
    </w:p>
    <w:p w14:paraId="2A7D4608" w14:textId="77777777" w:rsidR="00507EC8" w:rsidRDefault="00000000">
      <w:r>
        <w:t>Could this AI hurt anyone or violate rights?</w:t>
      </w:r>
    </w:p>
    <w:p w14:paraId="22F46910" w14:textId="77777777" w:rsidR="00507EC8" w:rsidRDefault="00000000">
      <w:r>
        <w:t>Your decision:  ✓  /  ✗  /  ?</w:t>
      </w:r>
    </w:p>
    <w:p w14:paraId="156F6195" w14:textId="77777777" w:rsidR="00507EC8" w:rsidRDefault="00000000">
      <w:r>
        <w:t>Explanation: ____________________________________________________________</w:t>
      </w:r>
    </w:p>
    <w:p w14:paraId="6CFF51A4" w14:textId="77777777" w:rsidR="00507EC8" w:rsidRDefault="00000000">
      <w:r>
        <w:br/>
        <w:t>2. Proportionality</w:t>
      </w:r>
    </w:p>
    <w:p w14:paraId="19EBE97B" w14:textId="77777777" w:rsidR="00507EC8" w:rsidRDefault="00000000">
      <w:r>
        <w:t>Do benefits outweigh the risks?</w:t>
      </w:r>
    </w:p>
    <w:p w14:paraId="0A68D28D" w14:textId="77777777" w:rsidR="00507EC8" w:rsidRDefault="00000000">
      <w:r>
        <w:t>Your decision:  ✓  /  ✗  /  ?</w:t>
      </w:r>
    </w:p>
    <w:p w14:paraId="72622DE8" w14:textId="77777777" w:rsidR="00507EC8" w:rsidRDefault="00000000">
      <w:r>
        <w:t>Explanation: ____________________________________________________________</w:t>
      </w:r>
    </w:p>
    <w:p w14:paraId="3B881072" w14:textId="77777777" w:rsidR="00507EC8" w:rsidRDefault="00000000">
      <w:r>
        <w:br/>
        <w:t>3. Non-Discrimination</w:t>
      </w:r>
    </w:p>
    <w:p w14:paraId="6DEBC64B" w14:textId="77777777" w:rsidR="00507EC8" w:rsidRDefault="00000000">
      <w:r>
        <w:t>Is it fair to everyone?</w:t>
      </w:r>
    </w:p>
    <w:p w14:paraId="09232622" w14:textId="77777777" w:rsidR="00507EC8" w:rsidRDefault="00000000">
      <w:r>
        <w:t>Your decision:  ✓  /  ✗  /  ?</w:t>
      </w:r>
    </w:p>
    <w:p w14:paraId="247A95A2" w14:textId="77777777" w:rsidR="00507EC8" w:rsidRDefault="00000000">
      <w:r>
        <w:t>Explanation: ____________________________________________________________</w:t>
      </w:r>
    </w:p>
    <w:p w14:paraId="0DCB32EF" w14:textId="77777777" w:rsidR="00507EC8" w:rsidRDefault="00000000">
      <w:r>
        <w:lastRenderedPageBreak/>
        <w:br/>
        <w:t>4. Sustainability</w:t>
      </w:r>
    </w:p>
    <w:p w14:paraId="476DAE73" w14:textId="77777777" w:rsidR="00507EC8" w:rsidRDefault="00000000">
      <w:r>
        <w:t>What is the environmental cost?</w:t>
      </w:r>
    </w:p>
    <w:p w14:paraId="55CA5163" w14:textId="77777777" w:rsidR="00507EC8" w:rsidRDefault="00000000">
      <w:r>
        <w:t>Your decision:  ✓  /  ✗  /  ?</w:t>
      </w:r>
    </w:p>
    <w:p w14:paraId="4DA1141D" w14:textId="77777777" w:rsidR="00507EC8" w:rsidRDefault="00000000">
      <w:r>
        <w:t>Explanation: ____________________________________________________________</w:t>
      </w:r>
    </w:p>
    <w:p w14:paraId="378D6B83" w14:textId="77777777" w:rsidR="00507EC8" w:rsidRDefault="00000000">
      <w:r>
        <w:br/>
        <w:t>5. Human Determination</w:t>
      </w:r>
    </w:p>
    <w:p w14:paraId="4762454D" w14:textId="77777777" w:rsidR="00507EC8" w:rsidRDefault="00000000">
      <w:r>
        <w:t>Do humans stay in control of important decisions?</w:t>
      </w:r>
    </w:p>
    <w:p w14:paraId="2009641B" w14:textId="77777777" w:rsidR="00507EC8" w:rsidRDefault="00000000">
      <w:r>
        <w:t>Your decision:  ✓  /  ✗  /  ?</w:t>
      </w:r>
    </w:p>
    <w:p w14:paraId="23521E13" w14:textId="77777777" w:rsidR="00507EC8" w:rsidRDefault="00000000">
      <w:r>
        <w:t>Explanation: ____________________________________________________________</w:t>
      </w:r>
    </w:p>
    <w:p w14:paraId="20589692" w14:textId="77777777" w:rsidR="00507EC8" w:rsidRDefault="00000000">
      <w:r>
        <w:br/>
        <w:t>6. Transparency</w:t>
      </w:r>
    </w:p>
    <w:p w14:paraId="01952673" w14:textId="77777777" w:rsidR="00507EC8" w:rsidRDefault="00000000">
      <w:r>
        <w:t>Is it clear how it works and when it's used?</w:t>
      </w:r>
    </w:p>
    <w:p w14:paraId="51F0C139" w14:textId="77777777" w:rsidR="00507EC8" w:rsidRDefault="00000000">
      <w:r>
        <w:t>Your decision:  ✓  /  ✗  /  ?</w:t>
      </w:r>
    </w:p>
    <w:p w14:paraId="1C31916F" w14:textId="77777777" w:rsidR="00507EC8" w:rsidRDefault="00000000">
      <w:r>
        <w:t>Explanation: ____________________________________________________________</w:t>
      </w:r>
    </w:p>
    <w:p w14:paraId="34A51994" w14:textId="77777777" w:rsidR="00507EC8" w:rsidRDefault="00000000">
      <w:r>
        <w:br/>
      </w:r>
    </w:p>
    <w:p w14:paraId="3CD31CD4" w14:textId="77777777" w:rsidR="00507EC8" w:rsidRDefault="00000000">
      <w:pPr>
        <w:pStyle w:val="Heading2"/>
      </w:pPr>
      <w:r>
        <w:t>Overall Recommendation:</w:t>
      </w:r>
    </w:p>
    <w:p w14:paraId="0A05D799" w14:textId="77777777" w:rsidR="00507EC8" w:rsidRDefault="00000000">
      <w:r>
        <w:t>☐ APPROVE - This AI use is ethical</w:t>
      </w:r>
    </w:p>
    <w:p w14:paraId="1D2CAF3F" w14:textId="77777777" w:rsidR="00507EC8" w:rsidRDefault="00000000">
      <w:r>
        <w:t>☐ REJECT - This AI use is not ethical</w:t>
      </w:r>
    </w:p>
    <w:p w14:paraId="564BD33C" w14:textId="77777777" w:rsidR="00507EC8" w:rsidRDefault="00000000">
      <w:r>
        <w:t>☐ APPROVE WITH CONDITIONS - Ethical if we add these safeguards:</w:t>
      </w:r>
      <w:r>
        <w:br/>
      </w:r>
    </w:p>
    <w:p w14:paraId="35F38C59" w14:textId="77777777" w:rsidR="00507EC8" w:rsidRDefault="00000000">
      <w:r>
        <w:t>______________________________________________________________________</w:t>
      </w:r>
    </w:p>
    <w:p w14:paraId="5B5C0D38" w14:textId="77777777" w:rsidR="00507EC8" w:rsidRDefault="00000000">
      <w:r>
        <w:t>______________________________________________________________________</w:t>
      </w:r>
    </w:p>
    <w:sectPr w:rsidR="00507EC8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C449A" w14:textId="77777777" w:rsidR="00A46672" w:rsidRDefault="00A46672" w:rsidP="00C90332">
      <w:pPr>
        <w:spacing w:after="0" w:line="240" w:lineRule="auto"/>
      </w:pPr>
      <w:r>
        <w:separator/>
      </w:r>
    </w:p>
  </w:endnote>
  <w:endnote w:type="continuationSeparator" w:id="0">
    <w:p w14:paraId="20CA8BA4" w14:textId="77777777" w:rsidR="00A46672" w:rsidRDefault="00A46672" w:rsidP="00C90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44097" w14:textId="77777777" w:rsidR="00A46672" w:rsidRDefault="00A46672" w:rsidP="00C90332">
      <w:pPr>
        <w:spacing w:after="0" w:line="240" w:lineRule="auto"/>
      </w:pPr>
      <w:r>
        <w:separator/>
      </w:r>
    </w:p>
  </w:footnote>
  <w:footnote w:type="continuationSeparator" w:id="0">
    <w:p w14:paraId="458A4545" w14:textId="77777777" w:rsidR="00A46672" w:rsidRDefault="00A46672" w:rsidP="00C903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631D6" w14:textId="11A39CC3" w:rsidR="00C90332" w:rsidRDefault="00C9033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CC1A2C9" wp14:editId="18A4EF82">
          <wp:simplePos x="0" y="0"/>
          <wp:positionH relativeFrom="column">
            <wp:posOffset>-1000125</wp:posOffset>
          </wp:positionH>
          <wp:positionV relativeFrom="paragraph">
            <wp:posOffset>-352425</wp:posOffset>
          </wp:positionV>
          <wp:extent cx="971550" cy="971550"/>
          <wp:effectExtent l="0" t="0" r="0" b="0"/>
          <wp:wrapThrough wrapText="bothSides">
            <wp:wrapPolygon edited="0">
              <wp:start x="0" y="0"/>
              <wp:lineTo x="0" y="21176"/>
              <wp:lineTo x="21176" y="21176"/>
              <wp:lineTo x="21176" y="0"/>
              <wp:lineTo x="0" y="0"/>
            </wp:wrapPolygon>
          </wp:wrapThrough>
          <wp:docPr id="76455544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4555448" name="Picture 76455544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1550" cy="9715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99085918">
    <w:abstractNumId w:val="8"/>
  </w:num>
  <w:num w:numId="2" w16cid:durableId="1225988190">
    <w:abstractNumId w:val="6"/>
  </w:num>
  <w:num w:numId="3" w16cid:durableId="475337664">
    <w:abstractNumId w:val="5"/>
  </w:num>
  <w:num w:numId="4" w16cid:durableId="1557471716">
    <w:abstractNumId w:val="4"/>
  </w:num>
  <w:num w:numId="5" w16cid:durableId="1051079985">
    <w:abstractNumId w:val="7"/>
  </w:num>
  <w:num w:numId="6" w16cid:durableId="1905525877">
    <w:abstractNumId w:val="3"/>
  </w:num>
  <w:num w:numId="7" w16cid:durableId="680741943">
    <w:abstractNumId w:val="2"/>
  </w:num>
  <w:num w:numId="8" w16cid:durableId="1633365207">
    <w:abstractNumId w:val="1"/>
  </w:num>
  <w:num w:numId="9" w16cid:durableId="18298599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07EC8"/>
    <w:rsid w:val="00A46672"/>
    <w:rsid w:val="00AA1D8D"/>
    <w:rsid w:val="00B47730"/>
    <w:rsid w:val="00C90332"/>
    <w:rsid w:val="00CB0664"/>
    <w:rsid w:val="00CE0E1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7AE99BB"/>
  <w14:defaultImageDpi w14:val="300"/>
  <w15:docId w15:val="{E810503C-8051-40A5-BBD8-7DA09554E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Chris Calder</cp:lastModifiedBy>
  <cp:revision>3</cp:revision>
  <dcterms:created xsi:type="dcterms:W3CDTF">2013-12-23T23:15:00Z</dcterms:created>
  <dcterms:modified xsi:type="dcterms:W3CDTF">2025-12-31T22:24:00Z</dcterms:modified>
  <cp:category/>
</cp:coreProperties>
</file>